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4054369" name="019f420c-cb8e-76af-8a92-b2a04720f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33244" name="019f420c-cb8e-76af-8a92-b2a04720f99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87186449" name="019f421d-9f12-7f0c-9fb8-402baa5e4d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011779" name="019f421d-9f12-7f0c-9fb8-402baa5e4d3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12240702" name="019f423e-13e5-7a4d-8f63-4dcc6b74d7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32304" name="019f423e-13e5-7a4d-8f63-4dcc6b74d7f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83168911" name="019f424f-c067-760b-9f0c-8c14b2719a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816194" name="019f424f-c067-760b-9f0c-8c14b2719a7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6315074" name="019f4268-e40e-7887-bad1-04ec57b7f8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801172" name="019f4268-e40e-7887-bad1-04ec57b7f8c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61071330" name="019f4272-2fd7-7ffb-a384-2b54a97725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39427" name="019f4272-2fd7-7ffb-a384-2b54a977259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55574476" name="019f4281-32e0-7a56-8a70-6cf759bfdf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62947" name="019f4281-32e0-7a56-8a70-6cf759bfdf1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42910613" name="019f429c-bda4-7174-a87e-89677cedf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912522" name="019f429c-bda4-7174-a87e-89677cedf07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8695551" name="019f420e-1c66-7dcf-965d-0df052341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180569" name="019f420e-1c66-7dcf-965d-0df052341cb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0940130" name="019f421e-2b6e-7615-bd1e-4a26b51cd0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051332" name="019f421e-2b6e-7615-bd1e-4a26b51cd02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9363812" name="019f4241-4584-7f17-90b0-00034a99c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214322" name="019f4241-4584-7f17-90b0-00034a99c2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8394537" name="019f4250-71a7-730a-b2e0-84c471a64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992788" name="019f4250-71a7-730a-b2e0-84c471a6453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86428458" name="019f4269-8e35-7982-9201-fbd9892da0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793594" name="019f4269-8e35-7982-9201-fbd9892da08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6450044" name="019f4272-cf71-7b0f-ba19-bb2319e9f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695228" name="019f4272-cf71-7b0f-ba19-bb2319e9faa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8155405" name="019f4281-be02-7c93-8795-51347a881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403409" name="019f4281-be02-7c93-8795-51347a88197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5686231" name="019f41f9-eaae-70d7-89df-ab2a954c8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464420" name="019f41f9-eaae-70d7-89df-ab2a954c81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8652627" name="019f421b-b7cc-7389-b22e-e9ea1b78a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556861" name="019f421b-b7cc-7389-b22e-e9ea1b78aee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1939693" name="019f423a-b149-7e65-bd5a-a911c64375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287306" name="019f423a-b149-7e65-bd5a-a911c64375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7864179" name="019f4260-ffda-73e2-91a4-a73f1c25e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197932" name="019f4260-ffda-73e2-91a4-a73f1c25eb2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2417565" name="019f427f-c568-798a-b3f6-666cd84046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948359" name="019f427f-c568-798a-b3f6-666cd840468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5205585" name="019f428a-a248-75fe-bbd7-4be2056317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499780" name="019f428a-a248-75fe-bbd7-4be20563173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00263171" name="019f423b-a170-76e0-bb0b-70e6d8b371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98554" name="019f423b-a170-76e0-bb0b-70e6d8b371e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6202148" name="019f4261-f700-7ba5-b1e3-19a50733c0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486121" name="019f4261-f700-7ba5-b1e3-19a50733c0a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3797035" name="019f41fb-1afa-7feb-b695-db8228d4a4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86579" name="019f41fb-1afa-7feb-b695-db8228d4a47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75203961" name="019f421c-8fa5-7929-b9de-ef2bc7a8d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84651" name="019f421c-8fa5-7929-b9de-ef2bc7a8d53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95555297" name="019f4280-7f0f-7790-bace-e1c8ce8503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497982" name="019f4280-7f0f-7790-bace-e1c8ce85032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99657936" name="019f428b-4db2-7b20-be8c-4cba1201a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896168" name="019f428b-4db2-7b20-be8c-4cba1201a40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6028964" name="019f424c-e9a5-7798-b3e9-59ad8953f0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244649" name="019f424c-e9a5-7798-b3e9-59ad8953f0a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6043620" name="019f4271-1ee2-74f3-902b-12677472b8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230885" name="019f4271-1ee2-74f3-902b-12677472b87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89418041" name="019f428e-b74e-7e5a-82f1-e85da03e9b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887796" name="019f428e-b74e-7e5a-82f1-e85da03e9b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8167049" name="019f41f0-2f7b-7f0b-a9ae-6f55d7307b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144837" name="019f41f0-2f7b-7f0b-a9ae-6f55d7307bd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Sauna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5470171" name="019f41f1-e751-703d-8d6a-62bdc587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220212" name="019f41f1-e751-703d-8d6a-62bdc5874d1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1531693" name="019f4205-0583-7cef-835b-8eabbd01b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730883" name="019f4205-0583-7cef-835b-8eabbd01bcc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Ganzes 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808144" name="019f4206-bd83-7067-b67e-1b73b64ce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845796" name="019f4206-bd83-7067-b67e-1b73b64ce1f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9314944" name="019f4252-3d5e-70fe-9e6a-03190fd654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351122" name="019f4252-3d5e-70fe-9e6a-03190fd6549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5114518" name="019f428c-e483-7db7-a8c5-c775225a9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43946" name="019f428c-e483-7db7-a8c5-c775225a993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Heizkörper </w:t>
            </w:r>
          </w:p>
        </w:tc>
        <w:tc>
          <w:p>
            <w:pPr>
              <w:spacing w:before="0" w:after="0" w:line="240" w:lineRule="auto"/>
            </w:pPr>
            <w:r>
              <w:t>Heizkörper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20435760" name="019f4292-e677-7332-82bd-a8530e8d80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90255" name="019f4292-e677-7332-82bd-a8530e8d804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Dilatations Fugen</w:t>
            </w:r>
          </w:p>
        </w:tc>
        <w:tc>
          <w:p>
            <w:pPr>
              <w:spacing w:before="0" w:after="0" w:line="240" w:lineRule="auto"/>
            </w:pPr>
            <w:r>
              <w:t>Dilatations Fugen </w:t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71466"/>
                  <wp:effectExtent l="0" t="0" r="0" b="0"/>
                  <wp:docPr id="1030582780" name="019f4665-6fab-7c47-be56-99465ebdf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686401" name="019f4665-6fab-7c47-be56-99465ebdfb3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71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Blauenstrasse 9, 4106 Therwil</w:t>
          </w:r>
        </w:p>
        <w:p>
          <w:pPr>
            <w:spacing w:before="0" w:after="0"/>
          </w:pPr>
          <w:r>
            <w:t>DN 992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